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Ost WC Knaben/ Mädchen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41280303" name="019f8db5-9d15-7085-893a-f6c53941feb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7314912" name="019f8db5-9d15-7085-893a-f6c53941feb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West  WC Knaben/ Mädchen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1925949" name="019f8dc0-d70f-7290-899d-6edfbed2fd4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8978970" name="019f8dc0-d70f-7290-899d-6edfbed2fd4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West  WC beeinträchtigt 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30405105" name="019f8dcb-097e-73e6-8684-ac4f5f77b42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6212909" name="019f8dcb-097e-73e6-8684-ac4f5f77b42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Ost WC Knaben/ Mädchen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10437829" name="019f8db6-e9a4-761a-a52c-6441e3e464e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3641078" name="019f8db6-e9a4-761a-a52c-6441e3e464e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West  WC Knaben/ Mädchen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03252040" name="019f8dc2-02da-739f-aec6-6b444c94fba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7996464" name="019f8dc2-02da-739f-aec6-6b444c94fba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Ost WC Knaben/ Mädchen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86395065" name="019f8db5-f381-7824-b1b5-999e8bfd988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8986715" name="019f8db5-f381-7824-b1b5-999e8bfd988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West  WC Knaben/ Mädchen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14057161" name="019f8dc1-31a7-7402-9bf7-5195b5ed4c0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0825507" name="019f8dc1-31a7-7402-9bf7-5195b5ed4c0b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Ost WC Knaben/ Mädchen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87467944" name="019f8db6-8357-7e70-9a65-e2a654a3529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50695296" name="019f8db6-8357-7e70-9a65-e2a654a3529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West  WC Knaben/ Mädchen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01176018" name="019f8dc1-941e-7436-8ef6-8b92864b088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5226712" name="019f8dc1-941e-7436-8ef6-8b92864b0883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West  WC beeinträchtigt 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74208404" name="019f8dca-0995-77c1-82c1-9273a267a38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2480422" name="019f8dca-0995-77c1-82c1-9273a267a38c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Schule Meiliwiese, Gemeindehausstrasse, Hinwil</w:t>
          </w:r>
        </w:p>
        <w:p>
          <w:pPr>
            <w:spacing w:before="0" w:after="0"/>
          </w:pPr>
          <w:r>
            <w:t>1091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